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ayout w:type="fixed"/>
        <w:tblLook w:val="00A0"/>
      </w:tblPr>
      <w:tblGrid>
        <w:gridCol w:w="4784"/>
        <w:gridCol w:w="281"/>
        <w:gridCol w:w="4858"/>
      </w:tblGrid>
      <w:tr w:rsidR="0097782A" w:rsidRPr="002C5770" w:rsidTr="008D4B71">
        <w:trPr>
          <w:trHeight w:val="3685"/>
        </w:trPr>
        <w:tc>
          <w:tcPr>
            <w:tcW w:w="4784" w:type="dxa"/>
          </w:tcPr>
          <w:p w:rsidR="003C6685" w:rsidRPr="006D5F26" w:rsidRDefault="003C6685" w:rsidP="003C6685">
            <w:pPr>
              <w:jc w:val="center"/>
              <w:rPr>
                <w:rFonts w:ascii="Times New Roman" w:hAnsi="Times New Roman"/>
              </w:rPr>
            </w:pPr>
            <w:bookmarkStart w:id="0" w:name="bookmark1"/>
            <w:r w:rsidRPr="009A02D3">
              <w:rPr>
                <w:rFonts w:ascii="Times New Roman" w:hAnsi="Times New Roman"/>
              </w:rPr>
              <w:t>МИНИСТЕРСТВО ОБРАЗОВАНИЯ</w:t>
            </w:r>
            <w:r>
              <w:rPr>
                <w:rFonts w:ascii="Times New Roman" w:hAnsi="Times New Roman"/>
              </w:rPr>
              <w:t>,</w:t>
            </w:r>
            <w:r w:rsidRPr="009A02D3">
              <w:rPr>
                <w:rFonts w:ascii="Times New Roman" w:hAnsi="Times New Roman"/>
              </w:rPr>
              <w:t xml:space="preserve"> НАУКИ </w:t>
            </w:r>
            <w:r>
              <w:rPr>
                <w:rFonts w:ascii="Times New Roman" w:hAnsi="Times New Roman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</w:rPr>
              <w:t>КРАСНОДАРСКОГО КРАЯ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Государственное бюджетное учреждение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</w:rPr>
              <w:t>Краснода</w:t>
            </w:r>
            <w:r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ского края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 xml:space="preserve">«ЦЕНТР </w:t>
            </w:r>
            <w:r>
              <w:rPr>
                <w:rFonts w:ascii="Times New Roman" w:hAnsi="Times New Roman"/>
              </w:rPr>
              <w:t>РАЗВИТИЯ ОДАРЕННОСТИ</w:t>
            </w:r>
            <w:r w:rsidRPr="009A02D3">
              <w:rPr>
                <w:rFonts w:ascii="Times New Roman" w:hAnsi="Times New Roman"/>
              </w:rPr>
              <w:t>»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350000 г. Краснодар,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ул. Красная, 76</w:t>
            </w:r>
          </w:p>
          <w:p w:rsidR="003C6685" w:rsidRPr="009A02D3" w:rsidRDefault="003C6685" w:rsidP="003C6685">
            <w:pPr>
              <w:jc w:val="center"/>
              <w:rPr>
                <w:rFonts w:ascii="Times New Roman" w:hAnsi="Times New Roman"/>
              </w:rPr>
            </w:pPr>
            <w:r w:rsidRPr="009A02D3">
              <w:rPr>
                <w:rFonts w:ascii="Times New Roman" w:hAnsi="Times New Roman"/>
              </w:rPr>
              <w:t>тел. 259-84-01</w:t>
            </w:r>
          </w:p>
          <w:p w:rsidR="003C6685" w:rsidRPr="00EF6A1F" w:rsidRDefault="003C6685" w:rsidP="003C6685">
            <w:pPr>
              <w:jc w:val="center"/>
              <w:rPr>
                <w:rFonts w:ascii="Times New Roman" w:hAnsi="Times New Roman"/>
                <w:lang w:val="de-DE"/>
              </w:rPr>
            </w:pPr>
            <w:r w:rsidRPr="00EF6A1F">
              <w:rPr>
                <w:rFonts w:ascii="Times New Roman" w:hAnsi="Times New Roman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lang w:val="de-DE"/>
              </w:rPr>
              <w:t>: cro.krd@mail.ru</w:t>
            </w:r>
          </w:p>
          <w:p w:rsidR="0097782A" w:rsidRPr="003C6685" w:rsidRDefault="0097782A" w:rsidP="008D4B71">
            <w:pPr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281" w:type="dxa"/>
          </w:tcPr>
          <w:p w:rsidR="0097782A" w:rsidRPr="003C6685" w:rsidRDefault="0097782A" w:rsidP="00A45D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858" w:type="dxa"/>
          </w:tcPr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8-9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</w:t>
            </w:r>
            <w:r w:rsidR="003C6685">
              <w:rPr>
                <w:rFonts w:ascii="Times New Roman" w:hAnsi="Times New Roman"/>
                <w:b/>
              </w:rPr>
              <w:t>я</w:t>
            </w:r>
          </w:p>
          <w:p w:rsidR="008D4B71" w:rsidRDefault="008D4B71" w:rsidP="008D4B71">
            <w:pPr>
              <w:tabs>
                <w:tab w:val="left" w:pos="563"/>
              </w:tabs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97782A" w:rsidRPr="002C5770" w:rsidRDefault="008D4B71" w:rsidP="008D4B71">
            <w:pPr>
              <w:keepNext/>
              <w:widowControl w:val="0"/>
              <w:autoSpaceDE w:val="0"/>
              <w:autoSpaceDN w:val="0"/>
              <w:adjustRightInd w:val="0"/>
              <w:ind w:left="-69" w:right="114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97782A" w:rsidRPr="008D4B71" w:rsidRDefault="008D4B71" w:rsidP="00A971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1DE">
        <w:rPr>
          <w:rFonts w:ascii="Times New Roman" w:hAnsi="Times New Roman" w:cs="Times New Roman"/>
          <w:b/>
        </w:rPr>
        <w:t xml:space="preserve"> </w:t>
      </w:r>
      <w:r w:rsidRPr="008D4B71">
        <w:rPr>
          <w:rFonts w:ascii="Times New Roman" w:hAnsi="Times New Roman" w:cs="Times New Roman"/>
          <w:b/>
          <w:sz w:val="28"/>
          <w:szCs w:val="28"/>
        </w:rPr>
        <w:t>Н</w:t>
      </w:r>
      <w:r w:rsidR="0097782A" w:rsidRPr="008D4B71">
        <w:rPr>
          <w:rFonts w:ascii="Times New Roman" w:hAnsi="Times New Roman" w:cs="Times New Roman"/>
          <w:b/>
          <w:sz w:val="28"/>
          <w:szCs w:val="28"/>
        </w:rPr>
        <w:t>оминация «Те</w:t>
      </w:r>
      <w:r w:rsidRPr="008D4B71">
        <w:rPr>
          <w:rFonts w:ascii="Times New Roman" w:hAnsi="Times New Roman" w:cs="Times New Roman"/>
          <w:b/>
          <w:sz w:val="28"/>
          <w:szCs w:val="28"/>
        </w:rPr>
        <w:t>хника и техническое творчество»</w:t>
      </w:r>
    </w:p>
    <w:p w:rsidR="0097782A" w:rsidRPr="008D4B71" w:rsidRDefault="0097782A" w:rsidP="00A81473">
      <w:pPr>
        <w:jc w:val="center"/>
        <w:rPr>
          <w:rFonts w:ascii="Times New Roman" w:hAnsi="Times New Roman"/>
          <w:b/>
          <w:sz w:val="28"/>
          <w:szCs w:val="28"/>
        </w:rPr>
      </w:pPr>
    </w:p>
    <w:p w:rsidR="0097782A" w:rsidRPr="000D3D08" w:rsidRDefault="0097782A" w:rsidP="000D3D08">
      <w:pPr>
        <w:jc w:val="center"/>
        <w:rPr>
          <w:rStyle w:val="320"/>
          <w:rFonts w:cs="Microsoft Sans Serif"/>
          <w:sz w:val="24"/>
          <w:szCs w:val="24"/>
          <w:u w:val="none"/>
        </w:rPr>
      </w:pPr>
      <w:r>
        <w:rPr>
          <w:rFonts w:ascii="Times New Roman" w:hAnsi="Times New Roman"/>
          <w:b/>
          <w:bCs/>
        </w:rPr>
        <w:t>Обработка материалов на т</w:t>
      </w:r>
      <w:r w:rsidRPr="00A971DE">
        <w:rPr>
          <w:rFonts w:ascii="Times New Roman" w:hAnsi="Times New Roman"/>
          <w:b/>
          <w:bCs/>
        </w:rPr>
        <w:t>окарн</w:t>
      </w:r>
      <w:r>
        <w:rPr>
          <w:rFonts w:ascii="Times New Roman" w:hAnsi="Times New Roman"/>
          <w:b/>
          <w:bCs/>
        </w:rPr>
        <w:t>ом</w:t>
      </w:r>
      <w:r w:rsidRPr="00A971DE">
        <w:rPr>
          <w:rFonts w:ascii="Times New Roman" w:hAnsi="Times New Roman"/>
          <w:b/>
          <w:bCs/>
        </w:rPr>
        <w:t xml:space="preserve"> станк</w:t>
      </w:r>
      <w:r>
        <w:rPr>
          <w:rFonts w:ascii="Times New Roman" w:hAnsi="Times New Roman"/>
          <w:b/>
          <w:bCs/>
        </w:rPr>
        <w:t>е</w:t>
      </w:r>
      <w:r w:rsidRPr="00A971DE">
        <w:rPr>
          <w:rFonts w:ascii="Times New Roman" w:hAnsi="Times New Roman"/>
          <w:b/>
          <w:bCs/>
        </w:rPr>
        <w:t xml:space="preserve"> с ЧПУ</w:t>
      </w:r>
      <w:r w:rsidRPr="00E916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82A" w:rsidRPr="00C46001" w:rsidRDefault="0097782A" w:rsidP="00F501C2">
      <w:pPr>
        <w:jc w:val="both"/>
        <w:rPr>
          <w:rFonts w:ascii="Times New Roman" w:hAnsi="Times New Roman"/>
          <w:bCs/>
          <w:i/>
          <w:color w:val="auto"/>
        </w:rPr>
      </w:pPr>
      <w:r w:rsidRPr="00C46001">
        <w:rPr>
          <w:rFonts w:ascii="Times New Roman" w:hAnsi="Times New Roman"/>
          <w:bCs/>
          <w:i/>
          <w:color w:val="auto"/>
        </w:rPr>
        <w:t>По чертежу  выточить готовое изделие (Вал ступенчатый)</w:t>
      </w:r>
    </w:p>
    <w:p w:rsidR="0097782A" w:rsidRPr="00C46001" w:rsidRDefault="0097782A" w:rsidP="00A971DE">
      <w:pPr>
        <w:ind w:firstLine="709"/>
        <w:rPr>
          <w:rFonts w:ascii="Times New Roman" w:hAnsi="Times New Roman" w:cs="Times New Roman"/>
          <w:b/>
          <w:color w:val="auto"/>
        </w:rPr>
      </w:pPr>
      <w:r w:rsidRPr="00C46001">
        <w:rPr>
          <w:rFonts w:ascii="Times New Roman" w:hAnsi="Times New Roman" w:cs="Times New Roman"/>
          <w:b/>
          <w:color w:val="auto"/>
        </w:rPr>
        <w:t>Технические условия:</w:t>
      </w:r>
    </w:p>
    <w:p w:rsidR="0097782A" w:rsidRPr="00C46001" w:rsidRDefault="0097782A" w:rsidP="00C46001">
      <w:pPr>
        <w:numPr>
          <w:ilvl w:val="0"/>
          <w:numId w:val="18"/>
        </w:numPr>
        <w:ind w:left="362"/>
        <w:jc w:val="both"/>
        <w:rPr>
          <w:rFonts w:ascii="Times New Roman" w:hAnsi="Times New Roman" w:cs="Times New Roman"/>
          <w:color w:val="auto"/>
        </w:rPr>
      </w:pPr>
      <w:r w:rsidRPr="00C46001">
        <w:rPr>
          <w:rFonts w:ascii="Times New Roman" w:hAnsi="Times New Roman" w:cs="Times New Roman"/>
          <w:color w:val="auto"/>
        </w:rPr>
        <w:t>Рекомендуемый материал заготовки – сплав Д16Т (возможны варианты)</w:t>
      </w:r>
    </w:p>
    <w:p w:rsidR="0097782A" w:rsidRPr="00C46001" w:rsidRDefault="0097782A" w:rsidP="009D1520">
      <w:pPr>
        <w:pStyle w:val="ae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Microsoft Sans Serif"/>
          <w:bCs/>
          <w:sz w:val="24"/>
          <w:szCs w:val="24"/>
        </w:rPr>
      </w:pPr>
      <w:r w:rsidRPr="00C46001">
        <w:rPr>
          <w:rFonts w:ascii="Times New Roman" w:hAnsi="Times New Roman"/>
          <w:sz w:val="24"/>
          <w:szCs w:val="24"/>
        </w:rPr>
        <w:t xml:space="preserve">Габаритные размеры заготовки  </w:t>
      </w:r>
      <w:r w:rsidRPr="00C46001">
        <w:rPr>
          <w:rFonts w:ascii="Times New Roman" w:hAnsi="Times New Roman" w:cs="Microsoft Sans Serif"/>
          <w:bCs/>
          <w:sz w:val="24"/>
          <w:szCs w:val="24"/>
        </w:rPr>
        <w:t>600x12 мм</w:t>
      </w:r>
    </w:p>
    <w:p w:rsidR="0097782A" w:rsidRPr="00C46001" w:rsidRDefault="0097782A" w:rsidP="009D1520">
      <w:pPr>
        <w:pStyle w:val="ae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Microsoft Sans Serif"/>
          <w:bCs/>
          <w:sz w:val="24"/>
          <w:szCs w:val="24"/>
        </w:rPr>
      </w:pPr>
      <w:r w:rsidRPr="00C46001">
        <w:rPr>
          <w:rFonts w:ascii="Times New Roman" w:hAnsi="Times New Roman"/>
          <w:sz w:val="24"/>
          <w:szCs w:val="24"/>
        </w:rPr>
        <w:t xml:space="preserve"> Предельные</w:t>
      </w:r>
      <w:r w:rsidRPr="00C46001">
        <w:rPr>
          <w:rFonts w:ascii="Times New Roman" w:hAnsi="Times New Roman" w:cs="Microsoft Sans Serif"/>
          <w:bCs/>
          <w:sz w:val="24"/>
          <w:szCs w:val="24"/>
        </w:rPr>
        <w:t xml:space="preserve"> отклонения на все размеры готового изделия ±</w:t>
      </w:r>
      <w:smartTag w:uri="urn:schemas-microsoft-com:office:smarttags" w:element="metricconverter">
        <w:smartTagPr>
          <w:attr w:name="ProductID" w:val="0,2 мм"/>
        </w:smartTagPr>
        <w:r w:rsidRPr="00C46001">
          <w:rPr>
            <w:rFonts w:ascii="Times New Roman" w:hAnsi="Times New Roman" w:cs="Microsoft Sans Serif"/>
            <w:bCs/>
            <w:sz w:val="24"/>
            <w:szCs w:val="24"/>
          </w:rPr>
          <w:t>0,2 мм</w:t>
        </w:r>
      </w:smartTag>
      <w:r w:rsidRPr="00C46001">
        <w:rPr>
          <w:rFonts w:ascii="Times New Roman" w:hAnsi="Times New Roman" w:cs="Microsoft Sans Serif"/>
          <w:bCs/>
          <w:sz w:val="24"/>
          <w:szCs w:val="24"/>
        </w:rPr>
        <w:t>.</w:t>
      </w:r>
    </w:p>
    <w:p w:rsidR="0097782A" w:rsidRPr="009D1520" w:rsidRDefault="0097782A" w:rsidP="009D1520">
      <w:pPr>
        <w:pStyle w:val="ae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Количество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– 1 шт. </w:t>
      </w:r>
    </w:p>
    <w:p w:rsidR="000D3D08" w:rsidRPr="000D3D08" w:rsidRDefault="00B60952" w:rsidP="000D3D08">
      <w:pPr>
        <w:pStyle w:val="ae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6095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s1026" type="#_x0000_t75" style="position:absolute;left:0;text-align:left;margin-left:76.2pt;margin-top:52.85pt;width:319.5pt;height:156.75pt;z-index:251657728;visibility:visible">
            <v:imagedata r:id="rId8" o:title=""/>
            <w10:wrap type="topAndBottom"/>
          </v:shape>
        </w:pict>
      </w:r>
      <w:r w:rsidR="0097782A" w:rsidRPr="009D1520">
        <w:rPr>
          <w:rFonts w:ascii="Times New Roman" w:hAnsi="Times New Roman"/>
          <w:sz w:val="24"/>
          <w:szCs w:val="24"/>
        </w:rPr>
        <w:t>В соответствии с рисунком 1 с</w:t>
      </w:r>
      <w:r w:rsidR="0097782A" w:rsidRPr="009D1520">
        <w:rPr>
          <w:rFonts w:ascii="Times New Roman" w:hAnsi="Times New Roman"/>
          <w:bCs/>
          <w:sz w:val="24"/>
          <w:szCs w:val="24"/>
        </w:rPr>
        <w:t>оздать компьютерную модель (чертеж) изделия «Вал ступенчатый</w:t>
      </w:r>
      <w:r w:rsidR="0097782A" w:rsidRPr="009D1520">
        <w:rPr>
          <w:rFonts w:ascii="Times New Roman" w:hAnsi="Times New Roman"/>
          <w:sz w:val="24"/>
          <w:szCs w:val="24"/>
        </w:rPr>
        <w:t>» в одном из векторных редакторов, например (</w:t>
      </w:r>
      <w:r w:rsidR="0097782A" w:rsidRPr="009D1520">
        <w:rPr>
          <w:rFonts w:ascii="Times New Roman" w:hAnsi="Times New Roman"/>
          <w:sz w:val="24"/>
          <w:szCs w:val="24"/>
          <w:lang w:val="en-US"/>
        </w:rPr>
        <w:t>Corel</w:t>
      </w:r>
      <w:r w:rsidR="0097782A" w:rsidRPr="009D1520">
        <w:rPr>
          <w:rFonts w:ascii="Times New Roman" w:hAnsi="Times New Roman"/>
          <w:sz w:val="24"/>
          <w:szCs w:val="24"/>
        </w:rPr>
        <w:t xml:space="preserve"> </w:t>
      </w:r>
      <w:r w:rsidR="0097782A" w:rsidRPr="009D1520">
        <w:rPr>
          <w:rFonts w:ascii="Times New Roman" w:hAnsi="Times New Roman"/>
          <w:sz w:val="24"/>
          <w:szCs w:val="24"/>
          <w:lang w:val="en-US"/>
        </w:rPr>
        <w:t>Draw</w:t>
      </w:r>
      <w:r w:rsidR="0097782A" w:rsidRPr="009D1520">
        <w:rPr>
          <w:rFonts w:ascii="Times New Roman" w:hAnsi="Times New Roman"/>
          <w:sz w:val="24"/>
          <w:szCs w:val="24"/>
        </w:rPr>
        <w:t xml:space="preserve">, КОМПАС, </w:t>
      </w:r>
      <w:proofErr w:type="spellStart"/>
      <w:r w:rsidR="0097782A" w:rsidRPr="009D1520">
        <w:rPr>
          <w:rFonts w:ascii="Times New Roman" w:hAnsi="Times New Roman"/>
          <w:sz w:val="24"/>
          <w:szCs w:val="24"/>
        </w:rPr>
        <w:t>AutoCad</w:t>
      </w:r>
      <w:proofErr w:type="spellEnd"/>
      <w:r w:rsidR="0097782A" w:rsidRPr="009D1520">
        <w:rPr>
          <w:rFonts w:ascii="Times New Roman" w:hAnsi="Times New Roman"/>
          <w:sz w:val="24"/>
          <w:szCs w:val="24"/>
        </w:rPr>
        <w:t>, и др.)</w:t>
      </w:r>
      <w:r w:rsidR="0097782A" w:rsidRPr="009D152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D3D08" w:rsidRPr="000D3D08" w:rsidRDefault="0097782A" w:rsidP="000D3D08">
      <w:pPr>
        <w:spacing w:line="360" w:lineRule="auto"/>
        <w:jc w:val="center"/>
        <w:rPr>
          <w:rFonts w:ascii="Times New Roman" w:hAnsi="Times New Roman"/>
        </w:rPr>
      </w:pPr>
      <w:r w:rsidRPr="009D1520">
        <w:rPr>
          <w:rFonts w:ascii="Times New Roman" w:hAnsi="Times New Roman"/>
        </w:rPr>
        <w:t xml:space="preserve">Рисунок 1 </w:t>
      </w:r>
      <w:r w:rsidRPr="009D1520">
        <w:rPr>
          <w:rFonts w:ascii="Times New Roman" w:hAnsi="Times New Roman" w:cs="Times New Roman"/>
        </w:rPr>
        <w:t>−</w:t>
      </w:r>
      <w:r w:rsidRPr="009D1520">
        <w:rPr>
          <w:rFonts w:ascii="Times New Roman" w:hAnsi="Times New Roman"/>
        </w:rPr>
        <w:t xml:space="preserve"> Чертеж изделия</w:t>
      </w:r>
    </w:p>
    <w:p w:rsidR="0097782A" w:rsidRPr="009D1520" w:rsidRDefault="0097782A" w:rsidP="009D1520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</w:rPr>
      </w:pPr>
      <w:r w:rsidRPr="009D1520">
        <w:rPr>
          <w:rFonts w:ascii="Times New Roman" w:hAnsi="Times New Roman"/>
        </w:rPr>
        <w:t>Определить последовательность обработки детали с назначением припусков на обр</w:t>
      </w:r>
      <w:r w:rsidRPr="009D1520">
        <w:rPr>
          <w:rFonts w:ascii="Times New Roman" w:hAnsi="Times New Roman"/>
        </w:rPr>
        <w:t>а</w:t>
      </w:r>
      <w:r w:rsidRPr="009D1520">
        <w:rPr>
          <w:rFonts w:ascii="Times New Roman" w:hAnsi="Times New Roman"/>
        </w:rPr>
        <w:t>ботку. Нанести на чертеж детали траекторию перемещения режущего инструмента, о</w:t>
      </w:r>
      <w:r w:rsidRPr="009D1520">
        <w:rPr>
          <w:rFonts w:ascii="Times New Roman" w:hAnsi="Times New Roman"/>
        </w:rPr>
        <w:t>п</w:t>
      </w:r>
      <w:r w:rsidRPr="009D1520">
        <w:rPr>
          <w:rFonts w:ascii="Times New Roman" w:hAnsi="Times New Roman"/>
        </w:rPr>
        <w:t>ределить координаты опорных точек, выбрать режимы резания (частоту вращения д</w:t>
      </w:r>
      <w:r w:rsidRPr="009D1520">
        <w:rPr>
          <w:rFonts w:ascii="Times New Roman" w:hAnsi="Times New Roman"/>
        </w:rPr>
        <w:t>е</w:t>
      </w:r>
      <w:r w:rsidRPr="009D1520">
        <w:rPr>
          <w:rFonts w:ascii="Times New Roman" w:hAnsi="Times New Roman"/>
        </w:rPr>
        <w:t>тали и подачу).</w:t>
      </w:r>
    </w:p>
    <w:p w:rsidR="0097782A" w:rsidRPr="009D1520" w:rsidRDefault="0097782A" w:rsidP="009D1520">
      <w:pPr>
        <w:pStyle w:val="ae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Составить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расчетно-технологическую карту изготовления изделия</w:t>
      </w:r>
      <w:proofErr w:type="gramStart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,</w:t>
      </w:r>
      <w:proofErr w:type="gram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(</w:t>
      </w:r>
      <w:r w:rsidRPr="009D1520">
        <w:rPr>
          <w:rFonts w:ascii="Times New Roman" w:hAnsi="Times New Roman"/>
          <w:color w:val="000000"/>
          <w:sz w:val="24"/>
          <w:szCs w:val="24"/>
        </w:rPr>
        <w:t>занести данные , полученные в пп3: [траектория перемещения инструмента при обработке детали, коо</w:t>
      </w:r>
      <w:r w:rsidRPr="009D1520">
        <w:rPr>
          <w:rFonts w:ascii="Times New Roman" w:hAnsi="Times New Roman"/>
          <w:color w:val="000000"/>
          <w:sz w:val="24"/>
          <w:szCs w:val="24"/>
        </w:rPr>
        <w:t>р</w:t>
      </w:r>
      <w:r w:rsidRPr="009D1520">
        <w:rPr>
          <w:rFonts w:ascii="Times New Roman" w:hAnsi="Times New Roman"/>
          <w:color w:val="000000"/>
          <w:sz w:val="24"/>
          <w:szCs w:val="24"/>
        </w:rPr>
        <w:t>динаты опорных точек перемещения, используемый режущий инструмент, режимы р</w:t>
      </w:r>
      <w:r w:rsidRPr="009D1520">
        <w:rPr>
          <w:rFonts w:ascii="Times New Roman" w:hAnsi="Times New Roman"/>
          <w:color w:val="000000"/>
          <w:sz w:val="24"/>
          <w:szCs w:val="24"/>
        </w:rPr>
        <w:t>е</w:t>
      </w:r>
      <w:r w:rsidRPr="009D1520">
        <w:rPr>
          <w:rFonts w:ascii="Times New Roman" w:hAnsi="Times New Roman"/>
          <w:color w:val="000000"/>
          <w:sz w:val="24"/>
          <w:szCs w:val="24"/>
        </w:rPr>
        <w:t>зания на каждый переход] в таблицу РТК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) </w:t>
      </w:r>
      <w:r w:rsidRPr="009D1520">
        <w:rPr>
          <w:rFonts w:ascii="Times New Roman" w:hAnsi="Times New Roman"/>
          <w:color w:val="000000"/>
          <w:sz w:val="24"/>
          <w:szCs w:val="24"/>
        </w:rPr>
        <w:t>.</w:t>
      </w:r>
    </w:p>
    <w:p w:rsidR="0097782A" w:rsidRPr="009D1520" w:rsidRDefault="0097782A" w:rsidP="009D1520">
      <w:pPr>
        <w:pStyle w:val="ae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D1520">
        <w:rPr>
          <w:rFonts w:ascii="Times New Roman" w:hAnsi="Times New Roman"/>
          <w:color w:val="000000"/>
          <w:sz w:val="24"/>
          <w:szCs w:val="24"/>
        </w:rPr>
        <w:t>В соответствии с расчетно-технологической картой составить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управляющую програ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м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му в G-кодах</w:t>
      </w:r>
      <w:r w:rsidRPr="009D1520">
        <w:rPr>
          <w:rFonts w:ascii="Times New Roman" w:hAnsi="Times New Roman"/>
          <w:bCs/>
          <w:sz w:val="24"/>
          <w:szCs w:val="24"/>
        </w:rPr>
        <w:t xml:space="preserve"> (</w:t>
      </w:r>
      <w:r w:rsidRPr="009D1520">
        <w:rPr>
          <w:rFonts w:ascii="Times New Roman" w:hAnsi="Times New Roman" w:cs="Microsoft Sans Serif"/>
          <w:bCs/>
          <w:sz w:val="24"/>
          <w:szCs w:val="24"/>
        </w:rPr>
        <w:t>в любом текстовом редакторе в формате *.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txt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или используя программу 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ArtCAM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</w:t>
      </w:r>
      <w:proofErr w:type="spellStart"/>
      <w:r w:rsidRPr="009D1520">
        <w:rPr>
          <w:rFonts w:ascii="Times New Roman" w:hAnsi="Times New Roman" w:cs="Microsoft Sans Serif"/>
          <w:bCs/>
          <w:sz w:val="24"/>
          <w:szCs w:val="24"/>
        </w:rPr>
        <w:t>Pro</w:t>
      </w:r>
      <w:proofErr w:type="spellEnd"/>
      <w:r w:rsidRPr="009D1520">
        <w:rPr>
          <w:rFonts w:ascii="Times New Roman" w:hAnsi="Times New Roman" w:cs="Microsoft Sans Serif"/>
          <w:bCs/>
          <w:sz w:val="24"/>
          <w:szCs w:val="24"/>
        </w:rPr>
        <w:t>).</w:t>
      </w:r>
    </w:p>
    <w:p w:rsidR="0097782A" w:rsidRDefault="0097782A" w:rsidP="009D1520">
      <w:pPr>
        <w:pStyle w:val="ae"/>
        <w:numPr>
          <w:ilvl w:val="0"/>
          <w:numId w:val="18"/>
        </w:numPr>
        <w:ind w:left="284" w:hanging="284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lastRenderedPageBreak/>
        <w:t>Подготовить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станок к работе (загрузка программ, установка инструмента, установка инструмента в нулевую позицию).</w:t>
      </w:r>
    </w:p>
    <w:p w:rsidR="0097782A" w:rsidRPr="009D1520" w:rsidRDefault="0097782A" w:rsidP="009D1520">
      <w:pPr>
        <w:pStyle w:val="ae"/>
        <w:numPr>
          <w:ilvl w:val="0"/>
          <w:numId w:val="18"/>
        </w:numPr>
        <w:spacing w:after="0"/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Выточить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изделие  в соответствии с чертежом. </w:t>
      </w:r>
    </w:p>
    <w:p w:rsidR="0097782A" w:rsidRPr="009D1520" w:rsidRDefault="0097782A" w:rsidP="009D1520">
      <w:pPr>
        <w:pStyle w:val="ae"/>
        <w:numPr>
          <w:ilvl w:val="0"/>
          <w:numId w:val="18"/>
        </w:numPr>
        <w:ind w:left="426" w:hanging="426"/>
        <w:jc w:val="both"/>
        <w:rPr>
          <w:rFonts w:ascii="Times New Roman" w:hAnsi="Times New Roman" w:cs="Microsoft Sans Serif"/>
          <w:bCs/>
          <w:sz w:val="24"/>
          <w:szCs w:val="24"/>
        </w:rPr>
      </w:pPr>
      <w:r w:rsidRPr="009D1520">
        <w:rPr>
          <w:rFonts w:ascii="Times New Roman" w:hAnsi="Times New Roman"/>
          <w:sz w:val="24"/>
          <w:szCs w:val="24"/>
        </w:rPr>
        <w:t>Любая</w:t>
      </w:r>
      <w:r w:rsidRPr="009D1520">
        <w:rPr>
          <w:rFonts w:ascii="Times New Roman" w:hAnsi="Times New Roman" w:cs="Microsoft Sans Serif"/>
          <w:bCs/>
          <w:sz w:val="24"/>
          <w:szCs w:val="24"/>
        </w:rPr>
        <w:t xml:space="preserve"> доработка изделия с использованием других инструментов не допускается.</w:t>
      </w:r>
    </w:p>
    <w:p w:rsidR="0097782A" w:rsidRPr="008D4B71" w:rsidRDefault="0097782A" w:rsidP="000D3D08">
      <w:pPr>
        <w:jc w:val="center"/>
        <w:rPr>
          <w:rFonts w:ascii="Times New Roman" w:hAnsi="Times New Roman"/>
          <w:b/>
          <w:bCs/>
        </w:rPr>
      </w:pPr>
      <w:r w:rsidRPr="008D4B71">
        <w:rPr>
          <w:rFonts w:ascii="Times New Roman" w:hAnsi="Times New Roman"/>
          <w:b/>
          <w:bCs/>
        </w:rPr>
        <w:t>Карта пооперационного контроля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737"/>
        <w:gridCol w:w="2675"/>
        <w:gridCol w:w="3590"/>
        <w:gridCol w:w="1015"/>
        <w:gridCol w:w="1342"/>
      </w:tblGrid>
      <w:tr w:rsidR="0097782A" w:rsidRPr="008D4B71" w:rsidTr="00A45D34">
        <w:trPr>
          <w:trHeight w:val="571"/>
          <w:jc w:val="center"/>
        </w:trPr>
        <w:tc>
          <w:tcPr>
            <w:tcW w:w="1823" w:type="pct"/>
            <w:gridSpan w:val="2"/>
            <w:shd w:val="clear" w:color="auto" w:fill="FFFFFF"/>
            <w:vAlign w:val="center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Номер и Ф.И.О. участника</w:t>
            </w:r>
          </w:p>
        </w:tc>
        <w:tc>
          <w:tcPr>
            <w:tcW w:w="3177" w:type="pct"/>
            <w:gridSpan w:val="3"/>
            <w:shd w:val="clear" w:color="auto" w:fill="FFFFFF"/>
            <w:vAlign w:val="center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7782A" w:rsidRPr="008D4B71" w:rsidTr="00A45D34">
        <w:trPr>
          <w:trHeight w:val="571"/>
          <w:jc w:val="center"/>
        </w:trPr>
        <w:tc>
          <w:tcPr>
            <w:tcW w:w="394" w:type="pct"/>
            <w:shd w:val="clear" w:color="auto" w:fill="FFFFFF"/>
            <w:vAlign w:val="center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№</w:t>
            </w:r>
          </w:p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8D4B7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8D4B71">
              <w:rPr>
                <w:rFonts w:ascii="Times New Roman" w:hAnsi="Times New Roman" w:cs="Times New Roman"/>
                <w:b/>
                <w:lang w:val="en-US"/>
              </w:rPr>
              <w:t>/</w:t>
            </w:r>
            <w:proofErr w:type="spellStart"/>
            <w:r w:rsidRPr="008D4B7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47" w:type="pct"/>
            <w:gridSpan w:val="2"/>
            <w:shd w:val="clear" w:color="auto" w:fill="FFFFFF"/>
            <w:vAlign w:val="center"/>
          </w:tcPr>
          <w:p w:rsidR="0097782A" w:rsidRPr="008D4B71" w:rsidRDefault="0097782A" w:rsidP="00A45D34">
            <w:pPr>
              <w:spacing w:line="278" w:lineRule="exact"/>
              <w:ind w:left="140"/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Кол-во баллов</w:t>
            </w:r>
          </w:p>
        </w:tc>
        <w:tc>
          <w:tcPr>
            <w:tcW w:w="717" w:type="pct"/>
            <w:shd w:val="clear" w:color="auto" w:fill="FFFFFF"/>
            <w:vAlign w:val="center"/>
          </w:tcPr>
          <w:p w:rsidR="0097782A" w:rsidRPr="008D4B71" w:rsidRDefault="0097782A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Кол-во</w:t>
            </w:r>
          </w:p>
          <w:p w:rsidR="0097782A" w:rsidRPr="008D4B71" w:rsidRDefault="0097782A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баллов</w:t>
            </w:r>
          </w:p>
          <w:p w:rsidR="0097782A" w:rsidRPr="008D4B71" w:rsidRDefault="0097782A" w:rsidP="00A45D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97782A" w:rsidRPr="008D4B71" w:rsidTr="00A45D34">
        <w:trPr>
          <w:trHeight w:val="307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Наличие рабочей формы (халат, головной убор)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Соблюдение правил техники безопасности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360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Культура труда (порядок на рабочем месте, трудовая ди</w:t>
            </w:r>
            <w:r w:rsidRPr="008D4B71">
              <w:rPr>
                <w:rFonts w:ascii="Times New Roman" w:hAnsi="Times New Roman" w:cs="Times New Roman"/>
              </w:rPr>
              <w:t>с</w:t>
            </w:r>
            <w:r w:rsidRPr="008D4B71">
              <w:rPr>
                <w:rFonts w:ascii="Times New Roman" w:hAnsi="Times New Roman" w:cs="Times New Roman"/>
              </w:rPr>
              <w:t>циплина)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251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9D1520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/>
                <w:color w:val="auto"/>
              </w:rPr>
              <w:t>С</w:t>
            </w:r>
            <w:r w:rsidRPr="008D4B71">
              <w:rPr>
                <w:rFonts w:ascii="Times New Roman" w:hAnsi="Times New Roman"/>
                <w:bCs/>
                <w:color w:val="auto"/>
              </w:rPr>
              <w:t xml:space="preserve">оздание компьютерной модели (чертежа) изделия </w:t>
            </w:r>
            <w:r w:rsidRPr="008D4B71">
              <w:rPr>
                <w:rFonts w:ascii="Times New Roman" w:hAnsi="Times New Roman" w:cs="Times New Roman"/>
              </w:rPr>
              <w:t>в соо</w:t>
            </w:r>
            <w:r w:rsidRPr="008D4B71">
              <w:rPr>
                <w:rFonts w:ascii="Times New Roman" w:hAnsi="Times New Roman" w:cs="Times New Roman"/>
              </w:rPr>
              <w:t>т</w:t>
            </w:r>
            <w:r w:rsidRPr="008D4B71">
              <w:rPr>
                <w:rFonts w:ascii="Times New Roman" w:hAnsi="Times New Roman" w:cs="Times New Roman"/>
              </w:rPr>
              <w:t>ветствии с техническими условиями и требованиями  к р</w:t>
            </w:r>
            <w:r w:rsidRPr="008D4B71">
              <w:rPr>
                <w:rFonts w:ascii="Times New Roman" w:hAnsi="Times New Roman" w:cs="Times New Roman"/>
              </w:rPr>
              <w:t>а</w:t>
            </w:r>
            <w:r w:rsidRPr="008D4B71">
              <w:rPr>
                <w:rFonts w:ascii="Times New Roman" w:hAnsi="Times New Roman" w:cs="Times New Roman"/>
              </w:rPr>
              <w:t xml:space="preserve">бочим чертежам 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465"/>
          <w:jc w:val="center"/>
        </w:trPr>
        <w:tc>
          <w:tcPr>
            <w:tcW w:w="394" w:type="pct"/>
            <w:vMerge w:val="restart"/>
            <w:shd w:val="clear" w:color="auto" w:fill="FFFFFF"/>
            <w:vAlign w:val="center"/>
          </w:tcPr>
          <w:p w:rsidR="0097782A" w:rsidRPr="008D4B71" w:rsidRDefault="0097782A" w:rsidP="00A45D34">
            <w:pPr>
              <w:spacing w:after="18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Технология изготовления изделия: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360"/>
          <w:jc w:val="center"/>
        </w:trPr>
        <w:tc>
          <w:tcPr>
            <w:tcW w:w="394" w:type="pct"/>
            <w:vMerge/>
            <w:shd w:val="clear" w:color="auto" w:fill="FFFFFF"/>
            <w:vAlign w:val="center"/>
          </w:tcPr>
          <w:p w:rsidR="0097782A" w:rsidRPr="008D4B71" w:rsidRDefault="0097782A" w:rsidP="00A45D34">
            <w:pPr>
              <w:spacing w:after="18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7782A" w:rsidRPr="008D4B71" w:rsidRDefault="0097782A" w:rsidP="009D1520">
            <w:pPr>
              <w:ind w:left="119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- технологическая</w:t>
            </w:r>
            <w:r w:rsidRPr="008D4B71">
              <w:rPr>
                <w:rFonts w:ascii="Times New Roman" w:hAnsi="Times New Roman"/>
              </w:rPr>
              <w:t xml:space="preserve"> последовательность обработки детали с назначением припусков на обработку, нанесением на че</w:t>
            </w:r>
            <w:r w:rsidRPr="008D4B71">
              <w:rPr>
                <w:rFonts w:ascii="Times New Roman" w:hAnsi="Times New Roman"/>
              </w:rPr>
              <w:t>р</w:t>
            </w:r>
            <w:r w:rsidRPr="008D4B71">
              <w:rPr>
                <w:rFonts w:ascii="Times New Roman" w:hAnsi="Times New Roman"/>
              </w:rPr>
              <w:t>теж детали траектории перемещения режущего инструме</w:t>
            </w:r>
            <w:r w:rsidRPr="008D4B71">
              <w:rPr>
                <w:rFonts w:ascii="Times New Roman" w:hAnsi="Times New Roman"/>
              </w:rPr>
              <w:t>н</w:t>
            </w:r>
            <w:r w:rsidRPr="008D4B71">
              <w:rPr>
                <w:rFonts w:ascii="Times New Roman" w:hAnsi="Times New Roman"/>
              </w:rPr>
              <w:t>та, определение координаты опорных точек, выбор реж</w:t>
            </w:r>
            <w:r w:rsidRPr="008D4B71">
              <w:rPr>
                <w:rFonts w:ascii="Times New Roman" w:hAnsi="Times New Roman"/>
              </w:rPr>
              <w:t>и</w:t>
            </w:r>
            <w:r w:rsidRPr="008D4B71">
              <w:rPr>
                <w:rFonts w:ascii="Times New Roman" w:hAnsi="Times New Roman"/>
              </w:rPr>
              <w:t>мов резания (частоты вращения детали и подачи).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  <w:lang w:val="en-US"/>
              </w:rPr>
              <w:t>7</w:t>
            </w:r>
          </w:p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9D1520">
        <w:trPr>
          <w:trHeight w:val="436"/>
          <w:jc w:val="center"/>
        </w:trPr>
        <w:tc>
          <w:tcPr>
            <w:tcW w:w="394" w:type="pct"/>
            <w:vMerge/>
            <w:shd w:val="clear" w:color="auto" w:fill="FFFFFF"/>
          </w:tcPr>
          <w:p w:rsidR="0097782A" w:rsidRPr="008D4B71" w:rsidRDefault="0097782A" w:rsidP="00A45D34">
            <w:pPr>
              <w:spacing w:after="180"/>
              <w:ind w:left="260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9D1520">
            <w:pPr>
              <w:ind w:left="11" w:right="-141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- полнота </w:t>
            </w:r>
            <w:r w:rsidRPr="008D4B71">
              <w:rPr>
                <w:rFonts w:ascii="Times New Roman" w:hAnsi="Times New Roman"/>
                <w:bCs/>
              </w:rPr>
              <w:t>расчетно-технологической карты изготовления и</w:t>
            </w:r>
            <w:r w:rsidRPr="008D4B71">
              <w:rPr>
                <w:rFonts w:ascii="Times New Roman" w:hAnsi="Times New Roman"/>
                <w:bCs/>
              </w:rPr>
              <w:t>з</w:t>
            </w:r>
            <w:r w:rsidRPr="008D4B71">
              <w:rPr>
                <w:rFonts w:ascii="Times New Roman" w:hAnsi="Times New Roman"/>
                <w:bCs/>
              </w:rPr>
              <w:t xml:space="preserve">делия </w:t>
            </w:r>
            <w:r w:rsidRPr="008D4B7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D4B71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97782A" w:rsidRPr="008D4B71" w:rsidTr="009D1520">
        <w:trPr>
          <w:trHeight w:val="419"/>
          <w:jc w:val="center"/>
        </w:trPr>
        <w:tc>
          <w:tcPr>
            <w:tcW w:w="394" w:type="pct"/>
            <w:vMerge/>
            <w:shd w:val="clear" w:color="auto" w:fill="FFFFFF"/>
          </w:tcPr>
          <w:p w:rsidR="0097782A" w:rsidRPr="008D4B71" w:rsidRDefault="0097782A" w:rsidP="00A45D34">
            <w:pPr>
              <w:spacing w:after="180"/>
              <w:ind w:left="260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7782A" w:rsidRPr="008D4B71" w:rsidRDefault="0097782A" w:rsidP="009D1520">
            <w:pPr>
              <w:ind w:left="11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- Разработка управляющей программы 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D4B71">
              <w:rPr>
                <w:rFonts w:ascii="Times New Roman" w:hAnsi="Times New Roman" w:cs="Times New Roman"/>
                <w:bCs/>
                <w:lang w:val="en-US"/>
              </w:rPr>
              <w:t>9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97782A" w:rsidRPr="008D4B71" w:rsidTr="00A45D34">
        <w:trPr>
          <w:trHeight w:val="510"/>
          <w:jc w:val="center"/>
        </w:trPr>
        <w:tc>
          <w:tcPr>
            <w:tcW w:w="394" w:type="pct"/>
            <w:vMerge/>
            <w:shd w:val="clear" w:color="auto" w:fill="FFFFFF"/>
          </w:tcPr>
          <w:p w:rsidR="0097782A" w:rsidRPr="008D4B71" w:rsidRDefault="0097782A" w:rsidP="00A45D34">
            <w:pPr>
              <w:spacing w:after="180"/>
              <w:ind w:left="260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- Загрузка программы в станок с ЧПУ, подготовка станка к работе, выбор и установка инструмента</w:t>
            </w: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D4B71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97782A" w:rsidRPr="008D4B71" w:rsidTr="00A45D34">
        <w:trPr>
          <w:trHeight w:val="270"/>
          <w:jc w:val="center"/>
        </w:trPr>
        <w:tc>
          <w:tcPr>
            <w:tcW w:w="394" w:type="pct"/>
            <w:vMerge/>
            <w:shd w:val="clear" w:color="auto" w:fill="FFFFFF"/>
          </w:tcPr>
          <w:p w:rsidR="0097782A" w:rsidRPr="008D4B71" w:rsidRDefault="0097782A" w:rsidP="00A45D34">
            <w:pPr>
              <w:spacing w:after="180"/>
              <w:ind w:left="260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tabs>
                <w:tab w:val="left" w:pos="279"/>
              </w:tabs>
              <w:ind w:left="11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- точность изготовления готового изделия в соответствии с техническими условиями и  разработанным чертежом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19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D4B71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19"/>
              <w:rPr>
                <w:rFonts w:ascii="Times New Roman" w:hAnsi="Times New Roman" w:cs="Times New Roman"/>
                <w:bCs/>
              </w:rPr>
            </w:pPr>
          </w:p>
        </w:tc>
      </w:tr>
      <w:tr w:rsidR="0097782A" w:rsidRPr="008D4B71" w:rsidTr="00A45D34">
        <w:trPr>
          <w:trHeight w:val="341"/>
          <w:jc w:val="center"/>
        </w:trPr>
        <w:tc>
          <w:tcPr>
            <w:tcW w:w="394" w:type="pct"/>
            <w:vMerge/>
            <w:shd w:val="clear" w:color="auto" w:fill="FFFFFF"/>
          </w:tcPr>
          <w:p w:rsidR="0097782A" w:rsidRPr="008D4B71" w:rsidRDefault="0097782A" w:rsidP="00A45D34">
            <w:pPr>
              <w:spacing w:after="180"/>
              <w:ind w:left="260"/>
              <w:rPr>
                <w:rFonts w:ascii="Times New Roman" w:hAnsi="Times New Roman" w:cs="Times New Roman"/>
              </w:rPr>
            </w:pP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ind w:left="11"/>
              <w:rPr>
                <w:rFonts w:ascii="Times New Roman" w:hAnsi="Times New Roman" w:cs="Times New Roman"/>
                <w:b/>
                <w:bCs/>
              </w:rPr>
            </w:pPr>
            <w:r w:rsidRPr="008D4B71">
              <w:rPr>
                <w:rFonts w:ascii="Times New Roman" w:hAnsi="Times New Roman" w:cs="Times New Roman"/>
              </w:rPr>
              <w:t xml:space="preserve">- качество и чистота обработки готового изделия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D4B71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97782A" w:rsidRPr="008D4B71" w:rsidTr="00A45D34">
        <w:trPr>
          <w:trHeight w:val="311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  <w:bCs/>
              </w:rPr>
            </w:pPr>
            <w:r w:rsidRPr="008D4B7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9D1520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Творческий подход к изготовлению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311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A45D34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Уборка рабочего места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283"/>
          <w:jc w:val="center"/>
        </w:trPr>
        <w:tc>
          <w:tcPr>
            <w:tcW w:w="394" w:type="pct"/>
            <w:shd w:val="clear" w:color="auto" w:fill="FFFFFF"/>
          </w:tcPr>
          <w:p w:rsidR="0097782A" w:rsidRPr="008D4B71" w:rsidRDefault="0097782A" w:rsidP="00A45D34">
            <w:pPr>
              <w:ind w:left="26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347" w:type="pct"/>
            <w:gridSpan w:val="2"/>
            <w:shd w:val="clear" w:color="auto" w:fill="FFFFFF"/>
          </w:tcPr>
          <w:p w:rsidR="0097782A" w:rsidRPr="008D4B71" w:rsidRDefault="0097782A" w:rsidP="009D1520">
            <w:pPr>
              <w:ind w:left="140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 xml:space="preserve">Время изготовления – до 120 мин.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  <w:tr w:rsidR="0097782A" w:rsidRPr="008D4B71" w:rsidTr="00A45D34">
        <w:trPr>
          <w:trHeight w:val="312"/>
          <w:jc w:val="center"/>
        </w:trPr>
        <w:tc>
          <w:tcPr>
            <w:tcW w:w="3740" w:type="pct"/>
            <w:gridSpan w:val="3"/>
            <w:shd w:val="clear" w:color="auto" w:fill="FFFFFF"/>
          </w:tcPr>
          <w:p w:rsidR="0097782A" w:rsidRPr="008D4B71" w:rsidRDefault="0097782A" w:rsidP="00A45D34">
            <w:pPr>
              <w:ind w:left="4200" w:right="180" w:hanging="515"/>
              <w:jc w:val="right"/>
              <w:rPr>
                <w:rFonts w:ascii="Times New Roman" w:hAnsi="Times New Roman" w:cs="Times New Roman"/>
                <w:b/>
              </w:rPr>
            </w:pPr>
            <w:r w:rsidRPr="008D4B71"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542" w:type="pct"/>
            <w:shd w:val="clear" w:color="auto" w:fill="FFFFFF"/>
          </w:tcPr>
          <w:p w:rsidR="0097782A" w:rsidRPr="008D4B71" w:rsidRDefault="0097782A" w:rsidP="00A45D34">
            <w:pPr>
              <w:ind w:left="120"/>
              <w:jc w:val="center"/>
              <w:rPr>
                <w:rFonts w:ascii="Times New Roman" w:hAnsi="Times New Roman" w:cs="Times New Roman"/>
              </w:rPr>
            </w:pPr>
            <w:r w:rsidRPr="008D4B7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17" w:type="pct"/>
            <w:shd w:val="clear" w:color="auto" w:fill="FFFFFF"/>
          </w:tcPr>
          <w:p w:rsidR="0097782A" w:rsidRPr="008D4B71" w:rsidRDefault="0097782A" w:rsidP="00A45D34">
            <w:pPr>
              <w:ind w:left="120"/>
              <w:rPr>
                <w:rFonts w:ascii="Times New Roman" w:hAnsi="Times New Roman" w:cs="Times New Roman"/>
              </w:rPr>
            </w:pPr>
          </w:p>
        </w:tc>
      </w:tr>
    </w:tbl>
    <w:p w:rsidR="000D3D08" w:rsidRDefault="000D3D08" w:rsidP="000D3D08">
      <w:pPr>
        <w:pBdr>
          <w:bottom w:val="single" w:sz="12" w:space="0" w:color="auto"/>
        </w:pBdr>
        <w:rPr>
          <w:rFonts w:ascii="Times New Roman" w:hAnsi="Times New Roman"/>
        </w:rPr>
      </w:pPr>
      <w:bookmarkStart w:id="1" w:name="_GoBack"/>
      <w:bookmarkEnd w:id="0"/>
      <w:bookmarkEnd w:id="1"/>
    </w:p>
    <w:p w:rsidR="000D3D08" w:rsidRDefault="000D3D08" w:rsidP="000D3D08">
      <w:pPr>
        <w:jc w:val="center"/>
        <w:rPr>
          <w:rFonts w:ascii="Times New Roman" w:hAnsi="Times New Roman"/>
        </w:rPr>
      </w:pPr>
    </w:p>
    <w:p w:rsidR="000D3D08" w:rsidRDefault="000D3D08" w:rsidP="000D3D08">
      <w:pPr>
        <w:jc w:val="center"/>
        <w:rPr>
          <w:rFonts w:ascii="Times New Roman" w:hAnsi="Times New Roman"/>
        </w:rPr>
      </w:pPr>
      <w:r w:rsidRPr="002D7588">
        <w:rPr>
          <w:rFonts w:ascii="Times New Roman" w:hAnsi="Times New Roman"/>
        </w:rPr>
        <w:t>Уважаемый участник олимпиады!</w:t>
      </w:r>
    </w:p>
    <w:p w:rsidR="000D3D08" w:rsidRPr="002D7588" w:rsidRDefault="000D3D08" w:rsidP="000D3D08">
      <w:pPr>
        <w:jc w:val="center"/>
        <w:rPr>
          <w:rFonts w:ascii="Times New Roman" w:hAnsi="Times New Roman"/>
        </w:rPr>
      </w:pPr>
    </w:p>
    <w:p w:rsidR="000D3D08" w:rsidRPr="005A5EC1" w:rsidRDefault="000D3D08" w:rsidP="000D3D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Задания и ответы олимпиады</w:t>
      </w:r>
      <w:r w:rsidRPr="005A5EC1">
        <w:rPr>
          <w:rFonts w:ascii="Times New Roman" w:hAnsi="Times New Roman"/>
        </w:rPr>
        <w:t xml:space="preserve"> </w:t>
      </w:r>
      <w:r w:rsidRPr="00E164E8">
        <w:rPr>
          <w:rFonts w:ascii="Times New Roman" w:hAnsi="Times New Roman"/>
        </w:rPr>
        <w:t>будут опубликованы на сайте</w:t>
      </w:r>
      <w:r w:rsidRPr="005A5EC1">
        <w:rPr>
          <w:rFonts w:ascii="Times New Roman" w:hAnsi="Times New Roman"/>
        </w:rPr>
        <w:t xml:space="preserve"> ГБУ ДО КК «Центр развития одаренности» (</w:t>
      </w:r>
      <w:hyperlink r:id="rId9" w:history="1">
        <w:r w:rsidRPr="005A5EC1">
          <w:rPr>
            <w:rStyle w:val="a3"/>
            <w:rFonts w:ascii="Times New Roman" w:hAnsi="Times New Roman"/>
            <w:lang w:val="en-US"/>
          </w:rPr>
          <w:t>www</w:t>
        </w:r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cdodd</w:t>
        </w:r>
        <w:proofErr w:type="spellEnd"/>
        <w:r w:rsidRPr="005A5EC1">
          <w:rPr>
            <w:rStyle w:val="a3"/>
            <w:rFonts w:ascii="Times New Roman" w:hAnsi="Times New Roman"/>
          </w:rPr>
          <w:t>.</w:t>
        </w:r>
        <w:proofErr w:type="spellStart"/>
        <w:r w:rsidRPr="005A5EC1">
          <w:rPr>
            <w:rStyle w:val="a3"/>
            <w:rFonts w:ascii="Times New Roman" w:hAnsi="Times New Roman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 xml:space="preserve">в день проведения олимпиады в 15.00 </w:t>
      </w:r>
      <w:r w:rsidRPr="005A5EC1">
        <w:rPr>
          <w:rFonts w:ascii="Times New Roman" w:hAnsi="Times New Roman"/>
        </w:rPr>
        <w:t>в разделе «</w:t>
      </w:r>
      <w:r>
        <w:rPr>
          <w:rFonts w:ascii="Times New Roman" w:hAnsi="Times New Roman"/>
        </w:rPr>
        <w:t>Методич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ская копилка</w:t>
      </w:r>
      <w:r w:rsidRPr="005A5EC1">
        <w:rPr>
          <w:rFonts w:ascii="Times New Roman" w:hAnsi="Times New Roman"/>
        </w:rPr>
        <w:t>/</w:t>
      </w:r>
      <w:r>
        <w:rPr>
          <w:rFonts w:ascii="Times New Roman" w:hAnsi="Times New Roman"/>
        </w:rPr>
        <w:t>Олимпиадные задания муниципального этапа ВОШ</w:t>
      </w:r>
      <w:r w:rsidRPr="005A5EC1">
        <w:rPr>
          <w:rFonts w:ascii="Times New Roman" w:hAnsi="Times New Roman"/>
        </w:rPr>
        <w:t>».</w:t>
      </w:r>
    </w:p>
    <w:p w:rsidR="000D3D08" w:rsidRDefault="000D3D08" w:rsidP="000D3D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Уточните у организаторов, где и когда будут опубликованы результаты проверки олимп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адных работ.</w:t>
      </w:r>
    </w:p>
    <w:p w:rsidR="000D3D08" w:rsidRDefault="000D3D08" w:rsidP="000D3D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</w:t>
      </w:r>
      <w:r w:rsidRPr="005A5EC1">
        <w:rPr>
          <w:rFonts w:ascii="Times New Roman" w:hAnsi="Times New Roman"/>
        </w:rPr>
        <w:t xml:space="preserve"> несогласи</w:t>
      </w:r>
      <w:r>
        <w:rPr>
          <w:rFonts w:ascii="Times New Roman" w:hAnsi="Times New Roman"/>
        </w:rPr>
        <w:t>я с выставленными баллами вы можете подать а</w:t>
      </w:r>
      <w:r w:rsidRPr="005A5EC1">
        <w:rPr>
          <w:rFonts w:ascii="Times New Roman" w:hAnsi="Times New Roman"/>
        </w:rPr>
        <w:t>пелляцию</w:t>
      </w:r>
      <w:r>
        <w:rPr>
          <w:rFonts w:ascii="Times New Roman" w:hAnsi="Times New Roman"/>
        </w:rPr>
        <w:t>, предвар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времени проведения просмотра олимпиадных работ и апелляции.</w:t>
      </w:r>
    </w:p>
    <w:sectPr w:rsidR="000D3D08" w:rsidSect="000D3D08">
      <w:footerReference w:type="default" r:id="rId10"/>
      <w:headerReference w:type="first" r:id="rId11"/>
      <w:type w:val="continuous"/>
      <w:pgSz w:w="11905" w:h="16837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AF8" w:rsidRDefault="00F26AF8">
      <w:r>
        <w:separator/>
      </w:r>
    </w:p>
  </w:endnote>
  <w:endnote w:type="continuationSeparator" w:id="0">
    <w:p w:rsidR="00F26AF8" w:rsidRDefault="00F26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D08" w:rsidRDefault="00B60952">
    <w:pPr>
      <w:pStyle w:val="ac"/>
      <w:jc w:val="center"/>
    </w:pPr>
    <w:r>
      <w:fldChar w:fldCharType="begin"/>
    </w:r>
    <w:r w:rsidR="000D3D08">
      <w:instrText>PAGE   \* MERGEFORMAT</w:instrText>
    </w:r>
    <w:r>
      <w:fldChar w:fldCharType="separate"/>
    </w:r>
    <w:r w:rsidR="007A436D">
      <w:rPr>
        <w:noProof/>
      </w:rPr>
      <w:t>2</w:t>
    </w:r>
    <w:r>
      <w:fldChar w:fldCharType="end"/>
    </w:r>
  </w:p>
  <w:p w:rsidR="000D3D08" w:rsidRDefault="000D3D0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AF8" w:rsidRDefault="00F26AF8">
      <w:r>
        <w:separator/>
      </w:r>
    </w:p>
  </w:footnote>
  <w:footnote w:type="continuationSeparator" w:id="0">
    <w:p w:rsidR="00F26AF8" w:rsidRDefault="00F26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82A" w:rsidRDefault="0097782A" w:rsidP="00D822FB">
    <w:pPr>
      <w:pStyle w:val="a5"/>
      <w:shd w:val="clear" w:color="auto" w:fill="auto"/>
      <w:ind w:left="183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1.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&gt;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3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7">
    <w:nsid w:val="08D756F7"/>
    <w:multiLevelType w:val="hybridMultilevel"/>
    <w:tmpl w:val="1430C85C"/>
    <w:lvl w:ilvl="0" w:tplc="1076D5F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CA810E4"/>
    <w:multiLevelType w:val="hybridMultilevel"/>
    <w:tmpl w:val="3C944480"/>
    <w:lvl w:ilvl="0" w:tplc="84ECC5E8">
      <w:start w:val="1"/>
      <w:numFmt w:val="bullet"/>
      <w:lvlText w:val="–"/>
      <w:lvlJc w:val="left"/>
      <w:pPr>
        <w:tabs>
          <w:tab w:val="num" w:pos="1560"/>
        </w:tabs>
        <w:ind w:left="15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A365A"/>
    <w:multiLevelType w:val="hybridMultilevel"/>
    <w:tmpl w:val="BE02F46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0">
    <w:nsid w:val="21A16059"/>
    <w:multiLevelType w:val="hybridMultilevel"/>
    <w:tmpl w:val="E1503A0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1">
    <w:nsid w:val="2EA0746A"/>
    <w:multiLevelType w:val="hybridMultilevel"/>
    <w:tmpl w:val="62BAE4E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F67FCE"/>
    <w:multiLevelType w:val="hybridMultilevel"/>
    <w:tmpl w:val="E41CC626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84ECC5E8">
      <w:start w:val="1"/>
      <w:numFmt w:val="bullet"/>
      <w:lvlText w:val="–"/>
      <w:lvlJc w:val="left"/>
      <w:pPr>
        <w:tabs>
          <w:tab w:val="num" w:pos="2900"/>
        </w:tabs>
        <w:ind w:left="290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3">
    <w:nsid w:val="31596C20"/>
    <w:multiLevelType w:val="hybridMultilevel"/>
    <w:tmpl w:val="943AF2C4"/>
    <w:lvl w:ilvl="0" w:tplc="84ECC5E8">
      <w:start w:val="1"/>
      <w:numFmt w:val="bullet"/>
      <w:lvlText w:val="–"/>
      <w:lvlJc w:val="left"/>
      <w:pPr>
        <w:tabs>
          <w:tab w:val="num" w:pos="3380"/>
        </w:tabs>
        <w:ind w:left="33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60"/>
        </w:tabs>
        <w:ind w:left="6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80"/>
        </w:tabs>
        <w:ind w:left="7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00"/>
        </w:tabs>
        <w:ind w:left="8300" w:hanging="360"/>
      </w:pPr>
      <w:rPr>
        <w:rFonts w:ascii="Wingdings" w:hAnsi="Wingdings" w:hint="default"/>
      </w:rPr>
    </w:lvl>
  </w:abstractNum>
  <w:abstractNum w:abstractNumId="14">
    <w:nsid w:val="422370D2"/>
    <w:multiLevelType w:val="hybridMultilevel"/>
    <w:tmpl w:val="1B00444E"/>
    <w:lvl w:ilvl="0" w:tplc="7D722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6335ABE"/>
    <w:multiLevelType w:val="hybridMultilevel"/>
    <w:tmpl w:val="C884ECC8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6">
    <w:nsid w:val="4FA23DBA"/>
    <w:multiLevelType w:val="hybridMultilevel"/>
    <w:tmpl w:val="7EF03EB0"/>
    <w:lvl w:ilvl="0" w:tplc="84ECC5E8">
      <w:start w:val="1"/>
      <w:numFmt w:val="bullet"/>
      <w:lvlText w:val="–"/>
      <w:lvlJc w:val="left"/>
      <w:pPr>
        <w:tabs>
          <w:tab w:val="num" w:pos="2180"/>
        </w:tabs>
        <w:ind w:left="21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17">
    <w:nsid w:val="6255350F"/>
    <w:multiLevelType w:val="hybridMultilevel"/>
    <w:tmpl w:val="6E02AA60"/>
    <w:lvl w:ilvl="0" w:tplc="84ECC5E8">
      <w:start w:val="1"/>
      <w:numFmt w:val="bullet"/>
      <w:lvlText w:val="–"/>
      <w:lvlJc w:val="left"/>
      <w:pPr>
        <w:tabs>
          <w:tab w:val="num" w:pos="2300"/>
        </w:tabs>
        <w:ind w:left="23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18">
    <w:nsid w:val="6EB9785C"/>
    <w:multiLevelType w:val="hybridMultilevel"/>
    <w:tmpl w:val="5972D9B4"/>
    <w:lvl w:ilvl="0" w:tplc="44F4B1E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16"/>
  </w:num>
  <w:num w:numId="13">
    <w:abstractNumId w:val="13"/>
  </w:num>
  <w:num w:numId="14">
    <w:abstractNumId w:val="15"/>
  </w:num>
  <w:num w:numId="15">
    <w:abstractNumId w:val="6"/>
  </w:num>
  <w:num w:numId="16">
    <w:abstractNumId w:val="14"/>
  </w:num>
  <w:num w:numId="17">
    <w:abstractNumId w:val="7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autoHyphenation/>
  <w:hyphenationZone w:val="357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CE1"/>
    <w:rsid w:val="00007C59"/>
    <w:rsid w:val="000355FF"/>
    <w:rsid w:val="00054487"/>
    <w:rsid w:val="00077CEC"/>
    <w:rsid w:val="000C7099"/>
    <w:rsid w:val="000D3D08"/>
    <w:rsid w:val="000E1DD9"/>
    <w:rsid w:val="0010494B"/>
    <w:rsid w:val="001229D6"/>
    <w:rsid w:val="0014698F"/>
    <w:rsid w:val="001F730B"/>
    <w:rsid w:val="002404CC"/>
    <w:rsid w:val="00244422"/>
    <w:rsid w:val="002A0095"/>
    <w:rsid w:val="002C5770"/>
    <w:rsid w:val="00301F18"/>
    <w:rsid w:val="003053B3"/>
    <w:rsid w:val="0031372E"/>
    <w:rsid w:val="00321298"/>
    <w:rsid w:val="00332267"/>
    <w:rsid w:val="00332ABA"/>
    <w:rsid w:val="003C6685"/>
    <w:rsid w:val="003C6844"/>
    <w:rsid w:val="003F2C26"/>
    <w:rsid w:val="00452F4C"/>
    <w:rsid w:val="00453D8F"/>
    <w:rsid w:val="00465203"/>
    <w:rsid w:val="00475F0B"/>
    <w:rsid w:val="0048063E"/>
    <w:rsid w:val="00555E27"/>
    <w:rsid w:val="005835A0"/>
    <w:rsid w:val="0064446C"/>
    <w:rsid w:val="006556DC"/>
    <w:rsid w:val="00692D3B"/>
    <w:rsid w:val="006A3296"/>
    <w:rsid w:val="0075060F"/>
    <w:rsid w:val="007A2C41"/>
    <w:rsid w:val="007A436D"/>
    <w:rsid w:val="007B5014"/>
    <w:rsid w:val="007F4057"/>
    <w:rsid w:val="0088639B"/>
    <w:rsid w:val="008D4B71"/>
    <w:rsid w:val="0097782A"/>
    <w:rsid w:val="00996EC8"/>
    <w:rsid w:val="009D1520"/>
    <w:rsid w:val="00A04D98"/>
    <w:rsid w:val="00A15288"/>
    <w:rsid w:val="00A45D34"/>
    <w:rsid w:val="00A81473"/>
    <w:rsid w:val="00A971DE"/>
    <w:rsid w:val="00AC0B3C"/>
    <w:rsid w:val="00AE292D"/>
    <w:rsid w:val="00AE4CE1"/>
    <w:rsid w:val="00B00133"/>
    <w:rsid w:val="00B26A3B"/>
    <w:rsid w:val="00B31158"/>
    <w:rsid w:val="00B60952"/>
    <w:rsid w:val="00BA2524"/>
    <w:rsid w:val="00BE031D"/>
    <w:rsid w:val="00BF15AC"/>
    <w:rsid w:val="00C46001"/>
    <w:rsid w:val="00C57227"/>
    <w:rsid w:val="00C9278C"/>
    <w:rsid w:val="00C9323B"/>
    <w:rsid w:val="00D71274"/>
    <w:rsid w:val="00D822FB"/>
    <w:rsid w:val="00DA5298"/>
    <w:rsid w:val="00E53379"/>
    <w:rsid w:val="00E916F0"/>
    <w:rsid w:val="00F126AB"/>
    <w:rsid w:val="00F22450"/>
    <w:rsid w:val="00F26AF8"/>
    <w:rsid w:val="00F501C2"/>
    <w:rsid w:val="00FB43E0"/>
    <w:rsid w:val="00FB604A"/>
    <w:rsid w:val="00FC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95"/>
    <w:rPr>
      <w:rFonts w:eastAsia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A0095"/>
    <w:rPr>
      <w:rFonts w:cs="Times New Roman"/>
      <w:color w:val="000080"/>
      <w:u w:val="single"/>
    </w:rPr>
  </w:style>
  <w:style w:type="character" w:customStyle="1" w:styleId="22">
    <w:name w:val="Заголовок №2 (2)_"/>
    <w:link w:val="221"/>
    <w:uiPriority w:val="99"/>
    <w:locked/>
    <w:rsid w:val="002A0095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a4">
    <w:name w:val="Колонтитул_"/>
    <w:link w:val="a5"/>
    <w:uiPriority w:val="99"/>
    <w:locked/>
    <w:rsid w:val="002A0095"/>
    <w:rPr>
      <w:rFonts w:ascii="Times New Roman" w:hAnsi="Times New Roman" w:cs="Times New Roman"/>
      <w:sz w:val="20"/>
      <w:szCs w:val="20"/>
    </w:rPr>
  </w:style>
  <w:style w:type="character" w:customStyle="1" w:styleId="Tahoma">
    <w:name w:val="Колонтитул + Tahoma"/>
    <w:aliases w:val="11,5 pt"/>
    <w:uiPriority w:val="99"/>
    <w:rsid w:val="002A0095"/>
    <w:rPr>
      <w:rFonts w:ascii="Tahoma" w:hAnsi="Tahoma" w:cs="Tahoma"/>
      <w:noProof/>
      <w:spacing w:val="0"/>
      <w:sz w:val="23"/>
      <w:szCs w:val="23"/>
    </w:rPr>
  </w:style>
  <w:style w:type="character" w:customStyle="1" w:styleId="32">
    <w:name w:val="Заголовок №3 (2)_"/>
    <w:link w:val="321"/>
    <w:uiPriority w:val="99"/>
    <w:locked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20">
    <w:name w:val="Заголовок №3 (2)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a6">
    <w:name w:val="Основной текст Знак"/>
    <w:link w:val="a7"/>
    <w:uiPriority w:val="99"/>
    <w:locked/>
    <w:rsid w:val="002A0095"/>
    <w:rPr>
      <w:rFonts w:ascii="Times New Roman" w:hAnsi="Times New Roman" w:cs="Times New Roman"/>
      <w:spacing w:val="0"/>
      <w:sz w:val="25"/>
      <w:szCs w:val="25"/>
    </w:rPr>
  </w:style>
  <w:style w:type="paragraph" w:styleId="a7">
    <w:name w:val="Body Text"/>
    <w:basedOn w:val="a"/>
    <w:link w:val="a6"/>
    <w:uiPriority w:val="99"/>
    <w:rsid w:val="002A0095"/>
    <w:pPr>
      <w:shd w:val="clear" w:color="auto" w:fill="FFFFFF"/>
      <w:spacing w:before="360" w:line="298" w:lineRule="exact"/>
      <w:ind w:hanging="380"/>
      <w:jc w:val="both"/>
    </w:pPr>
    <w:rPr>
      <w:rFonts w:ascii="Times New Roman" w:hAnsi="Times New Roman" w:cs="Times New Roman"/>
      <w:color w:val="auto"/>
      <w:sz w:val="25"/>
      <w:szCs w:val="25"/>
    </w:rPr>
  </w:style>
  <w:style w:type="character" w:customStyle="1" w:styleId="BodyTextChar1">
    <w:name w:val="Body Text Char1"/>
    <w:uiPriority w:val="99"/>
    <w:semiHidden/>
    <w:rsid w:val="00B210D6"/>
    <w:rPr>
      <w:rFonts w:eastAsia="Times New Roman"/>
      <w:color w:val="000000"/>
      <w:sz w:val="24"/>
      <w:szCs w:val="24"/>
    </w:rPr>
  </w:style>
  <w:style w:type="character" w:customStyle="1" w:styleId="3">
    <w:name w:val="Основной текст (3)_"/>
    <w:link w:val="30"/>
    <w:uiPriority w:val="99"/>
    <w:locked/>
    <w:rsid w:val="002A0095"/>
    <w:rPr>
      <w:rFonts w:ascii="Times New Roman" w:hAnsi="Times New Roman" w:cs="Times New Roman"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2A0095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2pt">
    <w:name w:val="Колонтитул + 12 pt"/>
    <w:aliases w:val="Полужирный"/>
    <w:uiPriority w:val="99"/>
    <w:rsid w:val="002A0095"/>
    <w:rPr>
      <w:rFonts w:ascii="Times New Roman" w:hAnsi="Times New Roman" w:cs="Times New Roman"/>
      <w:b/>
      <w:bCs/>
      <w:spacing w:val="0"/>
      <w:sz w:val="24"/>
      <w:szCs w:val="24"/>
    </w:rPr>
  </w:style>
  <w:style w:type="character" w:customStyle="1" w:styleId="5">
    <w:name w:val="Основной текст (5)_"/>
    <w:link w:val="50"/>
    <w:uiPriority w:val="99"/>
    <w:locked/>
    <w:rsid w:val="002A0095"/>
    <w:rPr>
      <w:rFonts w:ascii="Times New Roman" w:hAnsi="Times New Roman" w:cs="Times New Roman"/>
      <w:noProof/>
      <w:sz w:val="20"/>
      <w:szCs w:val="20"/>
    </w:rPr>
  </w:style>
  <w:style w:type="character" w:customStyle="1" w:styleId="220">
    <w:name w:val="Заголовок №2 (2) + Не полужирный"/>
    <w:uiPriority w:val="99"/>
    <w:rsid w:val="002A0095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22">
    <w:name w:val="Заголовок №2 (2)"/>
    <w:uiPriority w:val="99"/>
    <w:rsid w:val="002A0095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">
    <w:name w:val="Основной текст (2)_"/>
    <w:link w:val="21"/>
    <w:uiPriority w:val="99"/>
    <w:locked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0">
    <w:name w:val="Основной текст (2)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">
    <w:name w:val="Основной текст (3) + Полужирный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6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5">
    <w:name w:val="Основной текст (2)5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310">
    <w:name w:val="Основной текст (3) + Полужирный1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8">
    <w:name w:val="Оглавление_"/>
    <w:link w:val="a9"/>
    <w:uiPriority w:val="99"/>
    <w:locked/>
    <w:rsid w:val="002A0095"/>
    <w:rPr>
      <w:rFonts w:ascii="Times New Roman" w:hAnsi="Times New Roman" w:cs="Times New Roman"/>
      <w:spacing w:val="0"/>
      <w:sz w:val="25"/>
      <w:szCs w:val="25"/>
    </w:rPr>
  </w:style>
  <w:style w:type="character" w:customStyle="1" w:styleId="2220">
    <w:name w:val="Заголовок №2 (2)2"/>
    <w:uiPriority w:val="99"/>
    <w:rsid w:val="002A0095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4">
    <w:name w:val="Основной текст (2)4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Tahoma0">
    <w:name w:val="Основной текст + Tahoma"/>
    <w:aliases w:val="11 pt"/>
    <w:uiPriority w:val="99"/>
    <w:rsid w:val="002A0095"/>
    <w:rPr>
      <w:rFonts w:ascii="Tahoma" w:hAnsi="Tahoma" w:cs="Tahoma"/>
      <w:spacing w:val="0"/>
      <w:sz w:val="22"/>
      <w:szCs w:val="22"/>
    </w:rPr>
  </w:style>
  <w:style w:type="character" w:customStyle="1" w:styleId="12">
    <w:name w:val="Заголовок №1 (2)_"/>
    <w:link w:val="120"/>
    <w:uiPriority w:val="99"/>
    <w:locked/>
    <w:rsid w:val="002A0095"/>
    <w:rPr>
      <w:rFonts w:ascii="Tahoma" w:hAnsi="Tahoma" w:cs="Tahoma"/>
      <w:spacing w:val="0"/>
      <w:sz w:val="22"/>
      <w:szCs w:val="22"/>
    </w:rPr>
  </w:style>
  <w:style w:type="character" w:customStyle="1" w:styleId="23">
    <w:name w:val="Подпись к таблице (2)_"/>
    <w:link w:val="210"/>
    <w:uiPriority w:val="99"/>
    <w:locked/>
    <w:rsid w:val="002A0095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7">
    <w:name w:val="Подпись к таблице (2)"/>
    <w:uiPriority w:val="99"/>
    <w:rsid w:val="002A0095"/>
    <w:rPr>
      <w:rFonts w:ascii="Times New Roman" w:hAnsi="Times New Roman" w:cs="Times New Roman"/>
      <w:b/>
      <w:bCs/>
      <w:spacing w:val="0"/>
      <w:sz w:val="27"/>
      <w:szCs w:val="27"/>
      <w:u w:val="single"/>
    </w:rPr>
  </w:style>
  <w:style w:type="character" w:customStyle="1" w:styleId="230">
    <w:name w:val="Основной текст (2)3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23">
    <w:name w:val="Основной текст (2)2"/>
    <w:uiPriority w:val="99"/>
    <w:rsid w:val="002A0095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221">
    <w:name w:val="Заголовок №2 (2)1"/>
    <w:basedOn w:val="a"/>
    <w:link w:val="22"/>
    <w:uiPriority w:val="99"/>
    <w:rsid w:val="002A0095"/>
    <w:pPr>
      <w:shd w:val="clear" w:color="auto" w:fill="FFFFFF"/>
      <w:spacing w:after="360" w:line="240" w:lineRule="atLeast"/>
      <w:outlineLvl w:val="1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a5">
    <w:name w:val="Колонтитул"/>
    <w:basedOn w:val="a"/>
    <w:link w:val="a4"/>
    <w:uiPriority w:val="99"/>
    <w:rsid w:val="002A0095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21">
    <w:name w:val="Заголовок №3 (2)1"/>
    <w:basedOn w:val="a"/>
    <w:link w:val="32"/>
    <w:uiPriority w:val="99"/>
    <w:rsid w:val="002A0095"/>
    <w:pPr>
      <w:shd w:val="clear" w:color="auto" w:fill="FFFFFF"/>
      <w:spacing w:before="360" w:after="360" w:line="240" w:lineRule="atLeast"/>
      <w:outlineLvl w:val="2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30">
    <w:name w:val="Основной текст (3)"/>
    <w:basedOn w:val="a"/>
    <w:link w:val="3"/>
    <w:uiPriority w:val="99"/>
    <w:rsid w:val="002A0095"/>
    <w:pPr>
      <w:shd w:val="clear" w:color="auto" w:fill="FFFFFF"/>
      <w:spacing w:line="274" w:lineRule="exact"/>
      <w:jc w:val="right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2A0095"/>
    <w:pPr>
      <w:shd w:val="clear" w:color="auto" w:fill="FFFFFF"/>
      <w:spacing w:after="360" w:line="322" w:lineRule="exac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uiPriority w:val="99"/>
    <w:rsid w:val="002A0095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2A0095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customStyle="1" w:styleId="a9">
    <w:name w:val="Оглавление"/>
    <w:basedOn w:val="a"/>
    <w:link w:val="a8"/>
    <w:uiPriority w:val="99"/>
    <w:rsid w:val="002A0095"/>
    <w:pPr>
      <w:shd w:val="clear" w:color="auto" w:fill="FFFFFF"/>
      <w:spacing w:line="326" w:lineRule="exact"/>
    </w:pPr>
    <w:rPr>
      <w:rFonts w:ascii="Times New Roman" w:hAnsi="Times New Roman" w:cs="Times New Roman"/>
      <w:color w:val="auto"/>
      <w:sz w:val="25"/>
      <w:szCs w:val="25"/>
    </w:rPr>
  </w:style>
  <w:style w:type="paragraph" w:customStyle="1" w:styleId="120">
    <w:name w:val="Заголовок №1 (2)"/>
    <w:basedOn w:val="a"/>
    <w:link w:val="12"/>
    <w:uiPriority w:val="99"/>
    <w:rsid w:val="002A0095"/>
    <w:pPr>
      <w:shd w:val="clear" w:color="auto" w:fill="FFFFFF"/>
      <w:spacing w:before="60" w:after="60" w:line="240" w:lineRule="atLeast"/>
      <w:outlineLvl w:val="0"/>
    </w:pPr>
    <w:rPr>
      <w:rFonts w:ascii="Tahoma" w:hAnsi="Tahoma" w:cs="Tahoma"/>
      <w:color w:val="auto"/>
      <w:sz w:val="22"/>
      <w:szCs w:val="22"/>
    </w:rPr>
  </w:style>
  <w:style w:type="paragraph" w:customStyle="1" w:styleId="210">
    <w:name w:val="Подпись к таблице (2)1"/>
    <w:basedOn w:val="a"/>
    <w:link w:val="23"/>
    <w:uiPriority w:val="99"/>
    <w:rsid w:val="002A0095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link w:val="ab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B210D6"/>
    <w:rPr>
      <w:rFonts w:eastAsia="Times New Roman"/>
      <w:color w:val="000000"/>
      <w:sz w:val="24"/>
      <w:szCs w:val="24"/>
    </w:rPr>
  </w:style>
  <w:style w:type="paragraph" w:styleId="ac">
    <w:name w:val="footer"/>
    <w:basedOn w:val="a"/>
    <w:link w:val="ad"/>
    <w:uiPriority w:val="99"/>
    <w:rsid w:val="00D822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210D6"/>
    <w:rPr>
      <w:rFonts w:eastAsia="Times New Roman"/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1229D6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</w:rPr>
  </w:style>
  <w:style w:type="paragraph" w:styleId="ae">
    <w:name w:val="List Paragraph"/>
    <w:basedOn w:val="a"/>
    <w:uiPriority w:val="99"/>
    <w:qFormat/>
    <w:rsid w:val="00F501C2"/>
    <w:pPr>
      <w:spacing w:after="200" w:line="276" w:lineRule="auto"/>
      <w:ind w:left="720"/>
      <w:contextualSpacing/>
    </w:pPr>
    <w:rPr>
      <w:rFonts w:ascii="Calibri" w:eastAsia="Microsoft Sans Serif" w:hAnsi="Calibri" w:cs="Times New Roman"/>
      <w:color w:val="auto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rsid w:val="00FC1B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FC1BC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9FFBFA-C93E-4C86-8204-13015D3A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492</Words>
  <Characters>3373</Characters>
  <Application>Microsoft Office Word</Application>
  <DocSecurity>0</DocSecurity>
  <Lines>28</Lines>
  <Paragraphs>7</Paragraphs>
  <ScaleCrop>false</ScaleCrop>
  <Company/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МОЛОДЕЖНОЙ ПОЛИТИКИ КРАСНОДАРСКОГО КРАЯ</dc:title>
  <dc:subject/>
  <dc:creator>1</dc:creator>
  <cp:keywords/>
  <dc:description/>
  <cp:lastModifiedBy>CDO</cp:lastModifiedBy>
  <cp:revision>11</cp:revision>
  <dcterms:created xsi:type="dcterms:W3CDTF">2017-10-02T18:36:00Z</dcterms:created>
  <dcterms:modified xsi:type="dcterms:W3CDTF">2017-11-13T09:54:00Z</dcterms:modified>
</cp:coreProperties>
</file>